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4259576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226697" name="019f1c55-dfa3-7d10-b465-0b01b5bc48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9512996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578580" name="019f1c5c-2e30-7f45-82fa-777cdc6ebc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9479070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788682" name="019f1d65-b2ea-7d26-94b0-e5a8a051e8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1721695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048025" name="019f1d78-5841-7828-83ad-2afdbd8a040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05000410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77973" name="019f1d8c-7430-7f01-a7fa-6186fdd5815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0784064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722877" name="019f1dbe-0385-74aa-8b22-267fb0fa6bc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69659887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151316" name="019f1c57-84ad-7768-bb2e-45537c2f06e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06115948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76614" name="019f1c5a-b869-79cc-8582-6b91a81a0e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423036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261874" name="019f1c5e-f2d4-7240-9f3b-23fb589735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78729116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034115" name="019f1c52-f832-7db6-a75b-f4d135a3f9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2454612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181683" name="019f1c58-5c13-708c-9d33-7497942c46f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799047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55373" name="019f1d62-7ba4-72ea-9dad-257b134b22d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22744126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797693" name="019f1d77-279d-7ae0-9d6b-bccec1735c2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8177260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05640" name="019f1c59-b7e7-75ea-bbae-3b2ff897784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2058694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868948" name="019f1d63-6daa-7fc5-b215-42c71d1d3ff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9578494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08553" name="019f1d9b-c334-7954-a849-828275072b5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3890174" name="019f1c36-b450-7dba-a8d4-2ac95d7442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901508" name="019f1c36-b450-7dba-a8d4-2ac95d7442c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Decke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1634539" name="019f1daa-bc83-7ec3-9e09-a9751a07c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002801" name="019f1daa-bc83-7ec3-9e09-a9751a07c9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06929748" name="019f1c37-e6a8-782d-9546-7ee1353bb6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122103" name="019f1c37-e6a8-782d-9546-7ee1353bb64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9694923" name="019f1d67-205d-7382-9773-6c449343f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975159" name="019f1d67-205d-7382-9773-6c449343f5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33451985" name="019f1d89-4f26-7611-a324-4fc676eb6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070118" name="019f1d89-4f26-7611-a324-4fc676eb635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364002" name="019f1d99-00c3-7191-8ff1-f4e4380e4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739171" name="019f1d99-00c3-7191-8ff1-f4e4380e4b4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6591596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283308" name="019f1dbc-35a8-742a-a045-318cf4bd28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73909330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009847" name="019f1dc1-b968-7ba7-a140-468ad68db26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